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D7711" w14:textId="5D07D2F3" w:rsidR="00FA371B" w:rsidRDefault="00FA371B" w:rsidP="00FA371B">
      <w:pPr>
        <w:pStyle w:val="Kop1"/>
        <w:ind w:left="1701"/>
        <w:rPr>
          <w:rFonts w:asciiTheme="minorHAnsi" w:hAnsiTheme="minorHAnsi" w:cstheme="minorHAnsi"/>
          <w:sz w:val="28"/>
        </w:rPr>
      </w:pPr>
      <w:r w:rsidRPr="009435BD">
        <w:rPr>
          <w:rFonts w:asciiTheme="minorHAnsi" w:hAnsiTheme="minorHAnsi" w:cstheme="minorHAnsi"/>
          <w:sz w:val="28"/>
        </w:rPr>
        <w:t>Bijlage 0</w:t>
      </w:r>
      <w:r w:rsidR="00C97399">
        <w:rPr>
          <w:rFonts w:asciiTheme="minorHAnsi" w:hAnsiTheme="minorHAnsi" w:cstheme="minorHAnsi"/>
          <w:sz w:val="28"/>
        </w:rPr>
        <w:t>2</w:t>
      </w:r>
      <w:r w:rsidRPr="009435BD">
        <w:rPr>
          <w:rFonts w:asciiTheme="minorHAnsi" w:hAnsiTheme="minorHAnsi" w:cstheme="minorHAnsi"/>
          <w:sz w:val="28"/>
        </w:rPr>
        <w:t xml:space="preserve"> </w:t>
      </w:r>
      <w:r w:rsidR="003209D3">
        <w:rPr>
          <w:rFonts w:asciiTheme="minorHAnsi" w:hAnsiTheme="minorHAnsi" w:cstheme="minorHAnsi"/>
          <w:sz w:val="28"/>
        </w:rPr>
        <w:t>-</w:t>
      </w:r>
      <w:r w:rsidRPr="009435BD">
        <w:rPr>
          <w:rFonts w:asciiTheme="minorHAnsi" w:hAnsiTheme="minorHAnsi" w:cstheme="minorHAnsi"/>
          <w:sz w:val="28"/>
        </w:rPr>
        <w:t xml:space="preserve"> </w:t>
      </w:r>
      <w:r w:rsidR="00C97399">
        <w:rPr>
          <w:rFonts w:asciiTheme="minorHAnsi" w:hAnsiTheme="minorHAnsi" w:cstheme="minorHAnsi"/>
          <w:sz w:val="28"/>
        </w:rPr>
        <w:t xml:space="preserve">Model </w:t>
      </w:r>
      <w:r w:rsidRPr="009435BD">
        <w:rPr>
          <w:rFonts w:asciiTheme="minorHAnsi" w:hAnsiTheme="minorHAnsi" w:cstheme="minorHAnsi"/>
          <w:sz w:val="28"/>
        </w:rPr>
        <w:t>referentieverklaring</w:t>
      </w:r>
      <w:r w:rsidR="009435BD">
        <w:rPr>
          <w:rFonts w:asciiTheme="minorHAnsi" w:hAnsiTheme="minorHAnsi" w:cstheme="minorHAnsi"/>
          <w:sz w:val="28"/>
        </w:rPr>
        <w:tab/>
      </w:r>
      <w:r w:rsidR="009435BD">
        <w:rPr>
          <w:rFonts w:asciiTheme="minorHAnsi" w:hAnsiTheme="minorHAnsi" w:cstheme="minorHAnsi"/>
          <w:sz w:val="28"/>
        </w:rPr>
        <w:tab/>
      </w:r>
      <w:r w:rsidR="00105C19" w:rsidRPr="009435BD">
        <w:rPr>
          <w:rFonts w:asciiTheme="minorHAnsi" w:hAnsiTheme="minorHAnsi" w:cstheme="minorHAnsi"/>
          <w:sz w:val="28"/>
        </w:rPr>
        <w:t xml:space="preserve">                                           </w:t>
      </w:r>
      <w:bookmarkStart w:id="0" w:name="_Hlk100240848"/>
      <w:r w:rsidR="00105C19" w:rsidRPr="009435BD">
        <w:rPr>
          <w:rFonts w:asciiTheme="minorHAnsi" w:hAnsiTheme="minorHAnsi" w:cstheme="minorHAnsi"/>
          <w:sz w:val="28"/>
        </w:rPr>
        <w:t>t</w:t>
      </w:r>
      <w:r w:rsidRPr="009435BD">
        <w:rPr>
          <w:rFonts w:asciiTheme="minorHAnsi" w:hAnsiTheme="minorHAnsi" w:cstheme="minorHAnsi"/>
          <w:sz w:val="28"/>
        </w:rPr>
        <w:t xml:space="preserve">en behoeve van de </w:t>
      </w:r>
      <w:r w:rsidR="00106096">
        <w:rPr>
          <w:rFonts w:asciiTheme="minorHAnsi" w:hAnsiTheme="minorHAnsi" w:cstheme="minorHAnsi"/>
          <w:sz w:val="28"/>
        </w:rPr>
        <w:t>ervaringseis</w:t>
      </w:r>
      <w:r w:rsidRPr="009435BD">
        <w:rPr>
          <w:rFonts w:asciiTheme="minorHAnsi" w:hAnsiTheme="minorHAnsi" w:cstheme="minorHAnsi"/>
          <w:sz w:val="28"/>
        </w:rPr>
        <w:t xml:space="preserve"> om te voldoen aan de </w:t>
      </w:r>
      <w:r w:rsidR="007473C8" w:rsidRPr="00FB37AE">
        <w:rPr>
          <w:rFonts w:asciiTheme="minorHAnsi" w:hAnsiTheme="minorHAnsi" w:cstheme="minorHAnsi"/>
          <w:sz w:val="28"/>
        </w:rPr>
        <w:t>g</w:t>
      </w:r>
      <w:r w:rsidRPr="00FB37AE">
        <w:rPr>
          <w:rFonts w:asciiTheme="minorHAnsi" w:hAnsiTheme="minorHAnsi" w:cstheme="minorHAnsi"/>
          <w:sz w:val="28"/>
        </w:rPr>
        <w:t>eschiktheidseisen</w:t>
      </w:r>
      <w:bookmarkEnd w:id="0"/>
    </w:p>
    <w:p w14:paraId="58A61C70" w14:textId="1E52F82F" w:rsidR="00FB37AE" w:rsidRPr="00FB37AE" w:rsidRDefault="00FB37AE" w:rsidP="00AB5974">
      <w:pPr>
        <w:ind w:left="0"/>
        <w:jc w:val="center"/>
        <w:rPr>
          <w:rFonts w:asciiTheme="minorHAnsi" w:hAnsiTheme="minorHAnsi" w:cstheme="minorHAnsi"/>
          <w:sz w:val="20"/>
        </w:rPr>
      </w:pPr>
      <w:bookmarkStart w:id="1" w:name="_Hlk113955851"/>
      <w:r w:rsidRPr="00FB37AE">
        <w:rPr>
          <w:rFonts w:asciiTheme="minorHAnsi" w:hAnsiTheme="minorHAnsi" w:cstheme="minorHAnsi"/>
          <w:sz w:val="20"/>
        </w:rPr>
        <w:t>Inzake de aanbesteding conform de Europese niet-openbare procedure (procedure met voorafgaande selectie)</w:t>
      </w:r>
      <w:r w:rsidR="00AB5974">
        <w:rPr>
          <w:rFonts w:asciiTheme="minorHAnsi" w:hAnsiTheme="minorHAnsi" w:cstheme="minorHAnsi"/>
          <w:sz w:val="20"/>
        </w:rPr>
        <w:t xml:space="preserve"> </w:t>
      </w:r>
      <w:r w:rsidRPr="00FB37AE">
        <w:rPr>
          <w:rFonts w:asciiTheme="minorHAnsi" w:hAnsiTheme="minorHAnsi" w:cstheme="minorHAnsi"/>
          <w:sz w:val="20"/>
        </w:rPr>
        <w:t>betreffende het project:</w:t>
      </w:r>
    </w:p>
    <w:p w14:paraId="779DEC58" w14:textId="77777777" w:rsidR="00FB37AE" w:rsidRPr="00FB37AE" w:rsidRDefault="00FB37AE" w:rsidP="00FB37AE">
      <w:pPr>
        <w:jc w:val="center"/>
        <w:rPr>
          <w:rFonts w:asciiTheme="minorHAnsi" w:hAnsiTheme="minorHAnsi" w:cstheme="minorHAnsi"/>
        </w:rPr>
      </w:pPr>
    </w:p>
    <w:p w14:paraId="0080EF3F" w14:textId="353E2FAB" w:rsidR="00FB37AE" w:rsidRPr="00FB37AE" w:rsidRDefault="00FB37AE" w:rsidP="00FB37AE">
      <w:pPr>
        <w:tabs>
          <w:tab w:val="left" w:pos="1843"/>
        </w:tabs>
        <w:ind w:left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B37AE">
        <w:rPr>
          <w:rFonts w:asciiTheme="minorHAnsi" w:hAnsiTheme="minorHAnsi" w:cstheme="minorHAnsi"/>
          <w:b/>
          <w:sz w:val="28"/>
          <w:szCs w:val="28"/>
        </w:rPr>
        <w:t xml:space="preserve">“Wijkevoort bedrijventerrein, </w:t>
      </w:r>
      <w:r w:rsidR="00C97399">
        <w:rPr>
          <w:rFonts w:asciiTheme="minorHAnsi" w:hAnsiTheme="minorHAnsi" w:cstheme="minorHAnsi"/>
          <w:b/>
          <w:sz w:val="28"/>
          <w:szCs w:val="28"/>
        </w:rPr>
        <w:t xml:space="preserve">bouwrijpmaken, </w:t>
      </w:r>
      <w:r w:rsidRPr="00FB37AE">
        <w:rPr>
          <w:rFonts w:asciiTheme="minorHAnsi" w:hAnsiTheme="minorHAnsi" w:cstheme="minorHAnsi"/>
          <w:b/>
          <w:sz w:val="28"/>
          <w:szCs w:val="28"/>
        </w:rPr>
        <w:t>Ingenieurs</w:t>
      </w:r>
      <w:r w:rsidR="00CB15B9">
        <w:rPr>
          <w:rFonts w:asciiTheme="minorHAnsi" w:hAnsiTheme="minorHAnsi" w:cstheme="minorHAnsi"/>
          <w:b/>
          <w:sz w:val="28"/>
          <w:szCs w:val="28"/>
        </w:rPr>
        <w:t>diensten</w:t>
      </w:r>
      <w:r w:rsidRPr="00FB37AE">
        <w:rPr>
          <w:rFonts w:asciiTheme="minorHAnsi" w:hAnsiTheme="minorHAnsi" w:cstheme="minorHAnsi"/>
          <w:b/>
          <w:sz w:val="28"/>
          <w:szCs w:val="28"/>
        </w:rPr>
        <w:t>”</w:t>
      </w:r>
    </w:p>
    <w:p w14:paraId="6D67005A" w14:textId="77777777" w:rsidR="00FB37AE" w:rsidRPr="00FB37AE" w:rsidRDefault="00FB37AE" w:rsidP="00FB37AE">
      <w:pPr>
        <w:tabs>
          <w:tab w:val="left" w:pos="1843"/>
        </w:tabs>
        <w:ind w:left="567"/>
        <w:jc w:val="center"/>
        <w:rPr>
          <w:rFonts w:asciiTheme="minorHAnsi" w:hAnsiTheme="minorHAnsi" w:cstheme="minorHAnsi"/>
          <w:b/>
        </w:rPr>
      </w:pPr>
    </w:p>
    <w:p w14:paraId="23856CF1" w14:textId="6BEC4FB9" w:rsidR="00FB37AE" w:rsidRPr="00FB37AE" w:rsidRDefault="00FB37AE" w:rsidP="00FB37AE">
      <w:pPr>
        <w:tabs>
          <w:tab w:val="left" w:pos="1843"/>
        </w:tabs>
        <w:ind w:left="567"/>
        <w:jc w:val="center"/>
        <w:rPr>
          <w:rFonts w:asciiTheme="minorHAnsi" w:hAnsiTheme="minorHAnsi" w:cstheme="minorHAnsi"/>
          <w:b/>
          <w:sz w:val="20"/>
        </w:rPr>
      </w:pPr>
      <w:r w:rsidRPr="00FB37AE">
        <w:rPr>
          <w:rFonts w:asciiTheme="minorHAnsi" w:hAnsiTheme="minorHAnsi" w:cstheme="minorHAnsi"/>
          <w:b/>
          <w:sz w:val="20"/>
        </w:rPr>
        <w:t>met projectnummer</w:t>
      </w:r>
      <w:r w:rsidR="00C97399">
        <w:rPr>
          <w:rFonts w:asciiTheme="minorHAnsi" w:hAnsiTheme="minorHAnsi" w:cstheme="minorHAnsi"/>
          <w:b/>
          <w:sz w:val="20"/>
        </w:rPr>
        <w:t xml:space="preserve"> 93665950</w:t>
      </w:r>
    </w:p>
    <w:bookmarkEnd w:id="1"/>
    <w:p w14:paraId="6D64DE19" w14:textId="77777777" w:rsidR="00FB37AE" w:rsidRPr="00FB37AE" w:rsidRDefault="00FB37AE" w:rsidP="00FA371B">
      <w:pPr>
        <w:rPr>
          <w:rFonts w:asciiTheme="minorHAnsi" w:hAnsiTheme="minorHAnsi" w:cstheme="minorHAnsi"/>
          <w:sz w:val="20"/>
        </w:rPr>
      </w:pPr>
    </w:p>
    <w:p w14:paraId="4F84154C" w14:textId="62339072" w:rsidR="003209D3" w:rsidRPr="003209D3" w:rsidRDefault="003209D3" w:rsidP="003209D3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 w:val="20"/>
        </w:rPr>
      </w:pPr>
      <w:r>
        <w:rPr>
          <w:rFonts w:asciiTheme="minorHAnsi" w:hAnsiTheme="minorHAnsi" w:cstheme="minorHAnsi"/>
          <w:spacing w:val="0"/>
          <w:sz w:val="20"/>
        </w:rPr>
        <w:t>Gegadigde</w:t>
      </w:r>
      <w:r w:rsidRPr="000C7F8E">
        <w:rPr>
          <w:rFonts w:asciiTheme="minorHAnsi" w:hAnsiTheme="minorHAnsi" w:cstheme="minorHAnsi"/>
          <w:spacing w:val="0"/>
          <w:sz w:val="20"/>
        </w:rPr>
        <w:t xml:space="preserve">/participanten in de </w:t>
      </w:r>
      <w:r>
        <w:rPr>
          <w:rFonts w:asciiTheme="minorHAnsi" w:hAnsiTheme="minorHAnsi" w:cstheme="minorHAnsi"/>
          <w:spacing w:val="0"/>
          <w:sz w:val="20"/>
        </w:rPr>
        <w:t>C</w:t>
      </w:r>
      <w:r w:rsidRPr="000C7F8E">
        <w:rPr>
          <w:rFonts w:asciiTheme="minorHAnsi" w:hAnsiTheme="minorHAnsi" w:cstheme="minorHAnsi"/>
          <w:spacing w:val="0"/>
          <w:sz w:val="20"/>
        </w:rPr>
        <w:t>ombinatie verklaart/verklaren te beschikken over 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>gevraagde</w:t>
      </w:r>
      <w:r>
        <w:rPr>
          <w:rFonts w:asciiTheme="minorHAnsi" w:hAnsiTheme="minorHAnsi" w:cstheme="minorHAnsi"/>
          <w:spacing w:val="0"/>
          <w:sz w:val="20"/>
        </w:rPr>
        <w:t xml:space="preserve"> </w:t>
      </w:r>
      <w:r w:rsidRPr="000C7F8E">
        <w:rPr>
          <w:rFonts w:asciiTheme="minorHAnsi" w:hAnsiTheme="minorHAnsi" w:cstheme="minorHAnsi"/>
          <w:spacing w:val="0"/>
          <w:sz w:val="20"/>
        </w:rPr>
        <w:t xml:space="preserve">kerncompetenties, zoals vermeld 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 xml:space="preserve">in paragraaf 4.3.2, lid 4 van de </w:t>
      </w:r>
      <w:r>
        <w:rPr>
          <w:rFonts w:asciiTheme="minorHAnsi" w:hAnsiTheme="minorHAnsi" w:cs="TT14Et00"/>
          <w:spacing w:val="0"/>
          <w:sz w:val="20"/>
          <w:lang w:eastAsia="en-US"/>
        </w:rPr>
        <w:t>Selectieleidraad</w:t>
      </w:r>
      <w:r w:rsidRPr="004B59F0">
        <w:rPr>
          <w:rFonts w:asciiTheme="minorHAnsi" w:hAnsiTheme="minorHAnsi" w:cs="TT14Et00"/>
          <w:spacing w:val="0"/>
          <w:sz w:val="20"/>
          <w:lang w:eastAsia="en-US"/>
        </w:rPr>
        <w:t>.</w:t>
      </w:r>
      <w:r>
        <w:rPr>
          <w:rFonts w:asciiTheme="minorHAnsi" w:hAnsiTheme="minorHAnsi" w:cs="TT14Et00"/>
          <w:spacing w:val="0"/>
          <w:sz w:val="20"/>
          <w:lang w:eastAsia="en-US"/>
        </w:rPr>
        <w:t xml:space="preserve"> (kerncompetenties A en B) </w:t>
      </w:r>
      <w:r w:rsidRPr="000C7F8E">
        <w:rPr>
          <w:rFonts w:asciiTheme="minorHAnsi" w:hAnsiTheme="minorHAnsi" w:cstheme="minorHAnsi"/>
          <w:spacing w:val="0"/>
          <w:sz w:val="20"/>
        </w:rPr>
        <w:t>en hiermee te</w:t>
      </w:r>
      <w:r w:rsidRPr="00C51468">
        <w:rPr>
          <w:rFonts w:asciiTheme="minorHAnsi" w:hAnsiTheme="minorHAnsi" w:cstheme="minorHAnsi"/>
          <w:spacing w:val="0"/>
          <w:sz w:val="20"/>
        </w:rPr>
        <w:t xml:space="preserve"> beschikken over de </w:t>
      </w:r>
      <w:r w:rsidRPr="003209D3">
        <w:rPr>
          <w:rFonts w:asciiTheme="minorHAnsi" w:hAnsiTheme="minorHAnsi" w:cstheme="minorHAnsi"/>
          <w:spacing w:val="0"/>
          <w:sz w:val="20"/>
        </w:rPr>
        <w:t>gevraagde</w:t>
      </w:r>
      <w:r w:rsidRPr="003209D3">
        <w:rPr>
          <w:rFonts w:asciiTheme="minorHAnsi" w:hAnsiTheme="minorHAnsi"/>
          <w:sz w:val="20"/>
        </w:rPr>
        <w:t xml:space="preserve"> deskundigheid, vakkundigheid en ervaring.</w:t>
      </w:r>
    </w:p>
    <w:p w14:paraId="606E8DC4" w14:textId="77777777" w:rsidR="003209D3" w:rsidRPr="003209D3" w:rsidRDefault="003209D3" w:rsidP="00B74383">
      <w:pPr>
        <w:rPr>
          <w:rFonts w:asciiTheme="minorHAnsi" w:hAnsiTheme="minorHAnsi"/>
          <w:sz w:val="20"/>
        </w:rPr>
      </w:pPr>
    </w:p>
    <w:p w14:paraId="06F6C55A" w14:textId="39E308EB" w:rsidR="003209D3" w:rsidRDefault="00B74383" w:rsidP="003209D3">
      <w:pPr>
        <w:rPr>
          <w:rFonts w:asciiTheme="minorHAnsi" w:hAnsiTheme="minorHAnsi"/>
          <w:sz w:val="20"/>
        </w:rPr>
      </w:pPr>
      <w:r w:rsidRPr="003209D3">
        <w:rPr>
          <w:rFonts w:asciiTheme="minorHAnsi" w:hAnsiTheme="minorHAnsi"/>
          <w:sz w:val="20"/>
        </w:rPr>
        <w:t>Gegadigde</w:t>
      </w:r>
      <w:r w:rsidR="003209D3" w:rsidRPr="003209D3">
        <w:rPr>
          <w:rFonts w:asciiTheme="minorHAnsi" w:hAnsiTheme="minorHAnsi"/>
          <w:sz w:val="20"/>
        </w:rPr>
        <w:t xml:space="preserve">/participanten in de Combinatie </w:t>
      </w:r>
      <w:r w:rsidR="00FA371B" w:rsidRPr="003209D3">
        <w:rPr>
          <w:rFonts w:asciiTheme="minorHAnsi" w:hAnsiTheme="minorHAnsi"/>
          <w:sz w:val="20"/>
        </w:rPr>
        <w:t>dient</w:t>
      </w:r>
      <w:r w:rsidR="003209D3" w:rsidRPr="003209D3">
        <w:rPr>
          <w:rFonts w:asciiTheme="minorHAnsi" w:hAnsiTheme="minorHAnsi"/>
          <w:sz w:val="20"/>
        </w:rPr>
        <w:t>/dienen</w:t>
      </w:r>
      <w:r w:rsidR="00FA371B" w:rsidRPr="003209D3">
        <w:rPr>
          <w:rFonts w:asciiTheme="minorHAnsi" w:hAnsiTheme="minorHAnsi"/>
          <w:sz w:val="20"/>
        </w:rPr>
        <w:t xml:space="preserve"> dit formulier te gebruiken </w:t>
      </w:r>
      <w:r w:rsidR="002A1C78" w:rsidRPr="003209D3">
        <w:rPr>
          <w:rFonts w:asciiTheme="minorHAnsi" w:hAnsiTheme="minorHAnsi"/>
          <w:sz w:val="20"/>
        </w:rPr>
        <w:t xml:space="preserve">voor het indienen van de referenties, waaruit blijkt op welke wijze met de referentie aan de </w:t>
      </w:r>
      <w:r w:rsidR="005874DD" w:rsidRPr="003209D3">
        <w:rPr>
          <w:rFonts w:asciiTheme="minorHAnsi" w:hAnsiTheme="minorHAnsi"/>
          <w:sz w:val="20"/>
        </w:rPr>
        <w:t>ervaringseis</w:t>
      </w:r>
      <w:r w:rsidR="002A1C78" w:rsidRPr="003209D3">
        <w:rPr>
          <w:rFonts w:asciiTheme="minorHAnsi" w:hAnsiTheme="minorHAnsi"/>
          <w:sz w:val="20"/>
        </w:rPr>
        <w:t xml:space="preserve"> wordt voldaan.</w:t>
      </w:r>
      <w:r w:rsidR="003209D3">
        <w:rPr>
          <w:rFonts w:asciiTheme="minorHAnsi" w:hAnsiTheme="minorHAnsi"/>
          <w:sz w:val="20"/>
        </w:rPr>
        <w:t xml:space="preserve"> </w:t>
      </w:r>
    </w:p>
    <w:p w14:paraId="7900ED4D" w14:textId="77777777" w:rsidR="003209D3" w:rsidRDefault="003209D3" w:rsidP="003209D3">
      <w:pPr>
        <w:rPr>
          <w:rFonts w:asciiTheme="minorHAnsi" w:hAnsiTheme="minorHAnsi"/>
          <w:sz w:val="20"/>
        </w:rPr>
      </w:pPr>
    </w:p>
    <w:p w14:paraId="2AB024E3" w14:textId="0008294F" w:rsidR="002A1C78" w:rsidRDefault="003209D3" w:rsidP="009359F3">
      <w:pPr>
        <w:rPr>
          <w:rFonts w:asciiTheme="minorHAnsi" w:hAnsiTheme="minorHAnsi"/>
          <w:sz w:val="20"/>
        </w:rPr>
      </w:pPr>
      <w:r w:rsidRPr="003209D3">
        <w:rPr>
          <w:rFonts w:asciiTheme="minorHAnsi" w:hAnsiTheme="minorHAnsi"/>
          <w:sz w:val="20"/>
        </w:rPr>
        <w:t xml:space="preserve">Gegadigde/participanten in de Combinatie voegt/voegen de in de Selectieleidraad  gevraagde getekende tevredenheidverklaringen bij. </w:t>
      </w:r>
    </w:p>
    <w:p w14:paraId="54257A1D" w14:textId="77777777" w:rsidR="009359F3" w:rsidRPr="00FB37AE" w:rsidRDefault="009359F3" w:rsidP="009359F3">
      <w:pPr>
        <w:rPr>
          <w:rFonts w:asciiTheme="minorHAnsi" w:hAnsiTheme="minorHAnsi" w:cstheme="minorHAnsi"/>
          <w:spacing w:val="0"/>
          <w:sz w:val="20"/>
          <w:highlight w:val="magent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6"/>
        <w:gridCol w:w="6067"/>
      </w:tblGrid>
      <w:tr w:rsidR="00F916D0" w:rsidRPr="00FB37AE" w14:paraId="206C2A4C" w14:textId="77777777" w:rsidTr="00F916D0">
        <w:tc>
          <w:tcPr>
            <w:tcW w:w="3856" w:type="dxa"/>
            <w:shd w:val="clear" w:color="auto" w:fill="D9D9D9" w:themeFill="background1" w:themeFillShade="D9"/>
          </w:tcPr>
          <w:p w14:paraId="7CEB30DE" w14:textId="77777777" w:rsidR="00F916D0" w:rsidRPr="00B74383" w:rsidRDefault="00F916D0" w:rsidP="00F916D0">
            <w:pPr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b/>
              </w:rPr>
            </w:pPr>
            <w:r w:rsidRPr="00B74383">
              <w:rPr>
                <w:rFonts w:asciiTheme="minorHAnsi" w:hAnsiTheme="minorHAnsi" w:cstheme="minorHAnsi"/>
                <w:b/>
              </w:rPr>
              <w:t>Kenmerken van de organisatie/referentie  waar kerncompetentie(s) is/zijn uitgevoerd</w:t>
            </w:r>
          </w:p>
          <w:p w14:paraId="5F08352F" w14:textId="77777777" w:rsidR="00F916D0" w:rsidRPr="00B74383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BFBFBF" w:themeFill="background1" w:themeFillShade="BF"/>
          </w:tcPr>
          <w:p w14:paraId="58ED3DE4" w14:textId="6AEAD2C5" w:rsidR="00F916D0" w:rsidRPr="00B74383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b/>
              </w:rPr>
              <w:t>Invulvelden</w:t>
            </w:r>
          </w:p>
        </w:tc>
      </w:tr>
      <w:tr w:rsidR="004B4BAB" w:rsidRPr="00FB37AE" w14:paraId="4C8B810D" w14:textId="77777777" w:rsidTr="00DD4FAF">
        <w:tc>
          <w:tcPr>
            <w:tcW w:w="3856" w:type="dxa"/>
          </w:tcPr>
          <w:p w14:paraId="67C3DC15" w14:textId="77777777" w:rsidR="004B4BAB" w:rsidRDefault="004B4BAB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Gegadigde</w:t>
            </w: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51C0C141" w14:textId="52FA4F5F" w:rsidR="004B4BAB" w:rsidRPr="00B74383" w:rsidRDefault="004B4BAB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AC2C1A3" w14:textId="77777777" w:rsidR="004B4BAB" w:rsidRPr="00FB37AE" w:rsidRDefault="004B4BAB" w:rsidP="00DD4FAF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F916D0" w:rsidRPr="00FB37AE" w14:paraId="079F88B4" w14:textId="77777777" w:rsidTr="00B258FE">
        <w:tc>
          <w:tcPr>
            <w:tcW w:w="3856" w:type="dxa"/>
          </w:tcPr>
          <w:p w14:paraId="071E7F35" w14:textId="77777777" w:rsidR="00F916D0" w:rsidRDefault="00F916D0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Naam Referentieopdracht:</w:t>
            </w:r>
          </w:p>
          <w:p w14:paraId="2FB00A0F" w14:textId="5FDEF309" w:rsidR="004B4BAB" w:rsidRPr="00B74383" w:rsidRDefault="004B4BAB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F7E9ED2" w14:textId="16AFA6FF" w:rsidR="00F916D0" w:rsidRPr="00FB37AE" w:rsidRDefault="00F916D0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FA371B" w:rsidRPr="00FB37AE" w14:paraId="44D76730" w14:textId="77777777" w:rsidTr="00B258FE">
        <w:tc>
          <w:tcPr>
            <w:tcW w:w="3856" w:type="dxa"/>
          </w:tcPr>
          <w:p w14:paraId="5E81396C" w14:textId="77777777" w:rsidR="00FA371B" w:rsidRDefault="00FA371B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Naam van de combinant die het werk heeft uitgevoerd (in te vullen in geval van een gezamenlijke</w:t>
            </w:r>
            <w:r w:rsidR="00B74383">
              <w:rPr>
                <w:rFonts w:asciiTheme="minorHAnsi" w:hAnsiTheme="minorHAnsi" w:cstheme="minorHAnsi"/>
                <w:spacing w:val="0"/>
                <w:sz w:val="20"/>
              </w:rPr>
              <w:t xml:space="preserve"> Aanmelding</w:t>
            </w: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):</w:t>
            </w:r>
          </w:p>
          <w:p w14:paraId="64E50F55" w14:textId="3802CD0D" w:rsidR="004B4BAB" w:rsidRPr="00B74383" w:rsidRDefault="004B4BAB" w:rsidP="00C00B6A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28A0B11" w14:textId="6BA64BE4" w:rsidR="00FA371B" w:rsidRPr="00FB37AE" w:rsidRDefault="00FA371B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FA371B" w:rsidRPr="00FB37AE" w14:paraId="408AC8AA" w14:textId="77777777" w:rsidTr="00B258FE">
        <w:tc>
          <w:tcPr>
            <w:tcW w:w="3856" w:type="dxa"/>
          </w:tcPr>
          <w:p w14:paraId="169E7861" w14:textId="14FC5399" w:rsidR="00FA371B" w:rsidRPr="00B74383" w:rsidRDefault="00BC50A3" w:rsidP="00106096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>Korte b</w:t>
            </w:r>
            <w:r w:rsidR="00125098" w:rsidRPr="00B74383">
              <w:rPr>
                <w:rFonts w:asciiTheme="minorHAnsi" w:hAnsiTheme="minorHAnsi" w:cstheme="minorHAnsi"/>
                <w:spacing w:val="0"/>
                <w:sz w:val="20"/>
              </w:rPr>
              <w:t>e</w:t>
            </w:r>
            <w:r w:rsidR="00FA371B" w:rsidRPr="00B74383">
              <w:rPr>
                <w:rFonts w:asciiTheme="minorHAnsi" w:hAnsiTheme="minorHAnsi" w:cstheme="minorHAnsi"/>
                <w:spacing w:val="0"/>
                <w:sz w:val="20"/>
              </w:rPr>
              <w:t>schrijving van de werkzaamheden</w:t>
            </w:r>
            <w:r w:rsidR="00C00B6A" w:rsidRPr="00B74383">
              <w:rPr>
                <w:rFonts w:asciiTheme="minorHAnsi" w:hAnsiTheme="minorHAnsi" w:cstheme="minorHAnsi"/>
                <w:spacing w:val="0"/>
                <w:sz w:val="20"/>
              </w:rPr>
              <w:t xml:space="preserve"> en uitgevoerde activiteiten</w:t>
            </w:r>
            <w:r w:rsidRPr="00B74383">
              <w:rPr>
                <w:rFonts w:asciiTheme="minorHAnsi" w:hAnsiTheme="minorHAnsi" w:cstheme="minorHAnsi"/>
                <w:spacing w:val="0"/>
                <w:sz w:val="20"/>
              </w:rPr>
              <w:t xml:space="preserve"> van de referentieopdracht waaruit duidelijk </w:t>
            </w:r>
            <w:r w:rsidR="005874DD" w:rsidRPr="00B74383">
              <w:rPr>
                <w:rFonts w:asciiTheme="minorHAnsi" w:hAnsiTheme="minorHAnsi" w:cstheme="minorHAnsi"/>
                <w:spacing w:val="0"/>
                <w:sz w:val="20"/>
              </w:rPr>
              <w:t xml:space="preserve">blijkt dat </w:t>
            </w:r>
            <w:r w:rsidR="00106096" w:rsidRPr="00B74383">
              <w:rPr>
                <w:rFonts w:asciiTheme="minorHAnsi" w:hAnsiTheme="minorHAnsi" w:cstheme="minorHAnsi"/>
                <w:spacing w:val="0"/>
                <w:sz w:val="20"/>
              </w:rPr>
              <w:t>aan de ervaringseis wordt voldaan</w:t>
            </w:r>
            <w:r w:rsidR="007473C8" w:rsidRPr="00B74383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</w:tc>
        <w:tc>
          <w:tcPr>
            <w:tcW w:w="6067" w:type="dxa"/>
          </w:tcPr>
          <w:p w14:paraId="4B634111" w14:textId="77777777" w:rsidR="00FA371B" w:rsidRPr="00FB37AE" w:rsidRDefault="00FA371B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  <w:p w14:paraId="6169AA02" w14:textId="2DABE68B" w:rsidR="00C00B6A" w:rsidRPr="00FB37AE" w:rsidRDefault="00C00B6A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  <w:p w14:paraId="36B837D7" w14:textId="544308AC" w:rsidR="00C00B6A" w:rsidRPr="00FB37AE" w:rsidRDefault="00C00B6A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  <w:p w14:paraId="2AB098F6" w14:textId="53E8CD1D" w:rsidR="00C00B6A" w:rsidRPr="00FB37AE" w:rsidRDefault="00C00B6A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  <w:p w14:paraId="473E6A8F" w14:textId="401DE790" w:rsidR="00C00B6A" w:rsidRPr="00FB37AE" w:rsidRDefault="00C00B6A" w:rsidP="00B258FE">
            <w:pPr>
              <w:tabs>
                <w:tab w:val="left" w:pos="2552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FA371B" w:rsidRPr="00FB37AE" w14:paraId="3739C33E" w14:textId="77777777" w:rsidTr="009359F3">
        <w:trPr>
          <w:trHeight w:val="841"/>
        </w:trPr>
        <w:tc>
          <w:tcPr>
            <w:tcW w:w="3856" w:type="dxa"/>
          </w:tcPr>
          <w:p w14:paraId="2740FDFF" w14:textId="31C87F2A" w:rsidR="00FA371B" w:rsidRDefault="007F6694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br w:type="page"/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Voldoet volgens </w:t>
            </w:r>
            <w:r w:rsidR="00B74383" w:rsidRPr="004B4BAB">
              <w:rPr>
                <w:rFonts w:asciiTheme="minorHAnsi" w:hAnsiTheme="minorHAnsi" w:cstheme="minorHAnsi"/>
                <w:spacing w:val="0"/>
                <w:sz w:val="20"/>
              </w:rPr>
              <w:t>Gegadigde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 aan de geschiktheidseis inzake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 xml:space="preserve"> </w:t>
            </w:r>
            <w:r w:rsidR="004B4BAB" w:rsidRPr="004B4BAB">
              <w:rPr>
                <w:rFonts w:asciiTheme="minorHAnsi" w:hAnsiTheme="minorHAnsi" w:cstheme="minorHAnsi"/>
                <w:spacing w:val="0"/>
                <w:sz w:val="20"/>
              </w:rPr>
              <w:t>Technische bekwaamheid en beroepsbekwaamheid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 xml:space="preserve">, </w:t>
            </w:r>
            <w:r w:rsidR="004D6774">
              <w:rPr>
                <w:rFonts w:asciiTheme="minorHAnsi" w:hAnsiTheme="minorHAnsi" w:cstheme="minorHAnsi"/>
                <w:spacing w:val="0"/>
                <w:sz w:val="20"/>
              </w:rPr>
              <w:t xml:space="preserve">zoals 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>gesteld onder</w:t>
            </w:r>
            <w:r w:rsidR="00106096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 paragraaf 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>4.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>3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.2 lid 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>4</w:t>
            </w:r>
            <w:r w:rsidR="00106096" w:rsidRPr="004B4BAB">
              <w:rPr>
                <w:rFonts w:asciiTheme="minorHAnsi" w:hAnsiTheme="minorHAnsi" w:cstheme="minorHAnsi"/>
                <w:spacing w:val="0"/>
                <w:sz w:val="20"/>
              </w:rPr>
              <w:t xml:space="preserve"> van de </w:t>
            </w:r>
            <w:r w:rsidR="004B4BAB">
              <w:rPr>
                <w:rFonts w:asciiTheme="minorHAnsi" w:hAnsiTheme="minorHAnsi" w:cstheme="minorHAnsi"/>
                <w:spacing w:val="0"/>
                <w:sz w:val="20"/>
              </w:rPr>
              <w:t>Selectieleidraad</w:t>
            </w:r>
            <w:r w:rsidR="00FA371B" w:rsidRPr="004B4BAB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5490313" w14:textId="2D079F55" w:rsidR="004D6774" w:rsidRDefault="004D6774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5BF71AF0" w14:textId="7D554460" w:rsidR="004D6774" w:rsidRDefault="004D677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B2D0984" w14:textId="19D2E37F" w:rsidR="004D6774" w:rsidRDefault="004D677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4A6E511C" w14:textId="743397BB" w:rsidR="004D6774" w:rsidRDefault="004D677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A50D5AB" w14:textId="0A220154" w:rsidR="007F6694" w:rsidRDefault="007F669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23F835F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50AFC613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20172C91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3459E58F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60DA2E89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5F2A6819" w14:textId="77777777" w:rsidR="009359F3" w:rsidRDefault="009359F3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</w:pPr>
          </w:p>
          <w:p w14:paraId="31D1498C" w14:textId="78E862DE" w:rsidR="004D6774" w:rsidRPr="001E56E5" w:rsidRDefault="004D6774" w:rsidP="004D677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204B55"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  <w:lastRenderedPageBreak/>
              <w:t>[Aankruisen wat van toepassing is</w:t>
            </w:r>
            <w:r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  <w:t>, per referentie zijn meerdere kerncompetenties mogelijk</w:t>
            </w:r>
            <w:r w:rsidRPr="00204B55">
              <w:rPr>
                <w:rFonts w:asciiTheme="minorHAnsi" w:hAnsiTheme="minorHAnsi" w:cstheme="minorHAnsi"/>
                <w:iCs/>
                <w:spacing w:val="0"/>
                <w:sz w:val="20"/>
                <w:highlight w:val="green"/>
              </w:rPr>
              <w:t>]</w:t>
            </w:r>
          </w:p>
          <w:p w14:paraId="52ACEF21" w14:textId="77777777" w:rsidR="00FA371B" w:rsidRPr="00B74383" w:rsidRDefault="00FA371B" w:rsidP="00B258FE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BA9652B" w14:textId="5C6977AB" w:rsidR="004D6774" w:rsidRPr="004D6774" w:rsidRDefault="004D6774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4D6774">
              <w:rPr>
                <w:rFonts w:asciiTheme="minorHAnsi" w:hAnsiTheme="minorHAnsi" w:cstheme="minorHAnsi"/>
                <w:sz w:val="20"/>
              </w:rPr>
              <w:lastRenderedPageBreak/>
              <w:t>Ervaringseis, Kerncompetenties:</w:t>
            </w:r>
          </w:p>
          <w:p w14:paraId="1C9AF186" w14:textId="77777777" w:rsidR="004D6774" w:rsidRPr="004D6774" w:rsidRDefault="004D6774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4D6774">
              <w:rPr>
                <w:rFonts w:asciiTheme="minorHAnsi" w:hAnsiTheme="minorHAnsi" w:cstheme="minorHAnsi"/>
                <w:sz w:val="20"/>
              </w:rPr>
              <w:t>Aanbestedende dienst is op zoek naar een Opdrachtnemer die beschikt over kerncompetenties die overeen komen met essentiële onderdelen van de Opdracht.</w:t>
            </w:r>
          </w:p>
          <w:p w14:paraId="7F305F6B" w14:textId="77777777" w:rsidR="004D6774" w:rsidRPr="004D6774" w:rsidRDefault="004D6774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4D6774">
              <w:rPr>
                <w:rFonts w:asciiTheme="minorHAnsi" w:hAnsiTheme="minorHAnsi" w:cstheme="minorHAnsi"/>
                <w:sz w:val="20"/>
              </w:rPr>
              <w:t xml:space="preserve">De Gegadigde moet voldoen aan de ervaringseis. </w:t>
            </w:r>
          </w:p>
          <w:p w14:paraId="73640FF1" w14:textId="644274DA" w:rsidR="004D6774" w:rsidRDefault="004D6774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  <w:r w:rsidRPr="004D6774">
              <w:rPr>
                <w:rFonts w:asciiTheme="minorHAnsi" w:hAnsiTheme="minorHAnsi" w:cstheme="minorHAnsi"/>
                <w:sz w:val="20"/>
              </w:rPr>
              <w:t xml:space="preserve">Die eis is dat hij in de </w:t>
            </w:r>
            <w:r w:rsidRPr="00CB15B9">
              <w:rPr>
                <w:rFonts w:asciiTheme="minorHAnsi" w:hAnsiTheme="minorHAnsi" w:cstheme="minorHAnsi"/>
                <w:sz w:val="20"/>
              </w:rPr>
              <w:t>periode van vijf (5) jaar voorafgaand</w:t>
            </w:r>
            <w:r w:rsidRPr="004D6774">
              <w:rPr>
                <w:rFonts w:asciiTheme="minorHAnsi" w:hAnsiTheme="minorHAnsi" w:cstheme="minorHAnsi"/>
                <w:sz w:val="20"/>
              </w:rPr>
              <w:t xml:space="preserve"> aan de datum van Aanmelding referentieopdrachten heeft opgeleverd waarbij capaciteit, kennis en ervaring zijn ingezet met de volgende kerncompetenties die uit de referentie dient te blijken:</w:t>
            </w:r>
          </w:p>
          <w:p w14:paraId="0714F0BF" w14:textId="61D21AE8" w:rsidR="004D6774" w:rsidRDefault="004D6774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545F2759" w14:textId="61755ED7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6EC45251" w14:textId="7C96E30F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4391BD8C" w14:textId="49216A84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22002ECF" w14:textId="7C108167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20415431" w14:textId="05479460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2613DFAC" w14:textId="6378972F" w:rsidR="009359F3" w:rsidRDefault="009359F3" w:rsidP="004D6774">
            <w:pPr>
              <w:ind w:left="0"/>
              <w:jc w:val="both"/>
              <w:rPr>
                <w:rFonts w:asciiTheme="minorHAnsi" w:hAnsiTheme="minorHAnsi"/>
                <w:sz w:val="20"/>
              </w:rPr>
            </w:pPr>
          </w:p>
          <w:p w14:paraId="49647D2B" w14:textId="77777777" w:rsidR="004D6774" w:rsidRPr="000C7F8E" w:rsidRDefault="004D6774" w:rsidP="004D6774">
            <w:pPr>
              <w:ind w:left="0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415A1E">
              <w:rPr>
                <w:rFonts w:asciiTheme="minorHAnsi" w:hAnsiTheme="minorHAnsi" w:cs="Arial"/>
                <w:b/>
                <w:sz w:val="20"/>
              </w:rPr>
              <w:lastRenderedPageBreak/>
              <w:sym w:font="Symbol" w:char="F07F"/>
            </w:r>
            <w:r w:rsidRPr="00415A1E">
              <w:rPr>
                <w:rFonts w:asciiTheme="minorHAnsi" w:hAnsiTheme="minorHAnsi" w:cs="Arial"/>
                <w:b/>
                <w:sz w:val="20"/>
              </w:rPr>
              <w:t xml:space="preserve"> </w:t>
            </w:r>
            <w:r w:rsidRPr="000C7F8E">
              <w:rPr>
                <w:rFonts w:asciiTheme="minorHAnsi" w:hAnsiTheme="minorHAnsi" w:cs="Arial"/>
                <w:b/>
                <w:sz w:val="20"/>
              </w:rPr>
              <w:t xml:space="preserve">Kerncompetentie </w:t>
            </w:r>
            <w:r>
              <w:rPr>
                <w:rFonts w:asciiTheme="minorHAnsi" w:hAnsiTheme="minorHAnsi" w:cs="Arial"/>
                <w:b/>
                <w:sz w:val="20"/>
              </w:rPr>
              <w:t>A</w:t>
            </w:r>
            <w:r w:rsidRPr="000C7F8E">
              <w:rPr>
                <w:rFonts w:asciiTheme="minorHAnsi" w:hAnsiTheme="minorHAnsi" w:cs="Arial"/>
                <w:b/>
                <w:sz w:val="20"/>
              </w:rPr>
              <w:t>:</w:t>
            </w:r>
          </w:p>
          <w:p w14:paraId="193CBCCF" w14:textId="77777777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Het hebben van een ervaring met het op een vakkundige en regelmatige wijze uitvoeren van minimaal één (1) referentieopdracht met de volgende kenmerken/onder de volgende omstandigheden:</w:t>
            </w:r>
          </w:p>
          <w:p w14:paraId="4A241276" w14:textId="65B2954E" w:rsidR="009359F3" w:rsidRPr="003F3486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trike/>
                <w:color w:val="FF0000"/>
                <w:sz w:val="20"/>
              </w:rPr>
            </w:pPr>
            <w:r w:rsidRPr="003F3486">
              <w:rPr>
                <w:rFonts w:asciiTheme="minorHAnsi" w:hAnsiTheme="minorHAnsi" w:cstheme="minorHAnsi"/>
                <w:strike/>
                <w:color w:val="FF0000"/>
                <w:sz w:val="20"/>
              </w:rPr>
              <w:t>a.) de opdracht bestond uit het uitwerken van een Schetsontwerp (SO) tot Definitief Ontwerp (DO) en Contract (RAW-bestek), met alle bijbehorende boven- en ondergrondse infrastructuur, inclusief  opstellen en bijhouden ramingdossier (SSK) en besteksraming;</w:t>
            </w:r>
          </w:p>
          <w:p w14:paraId="1E107317" w14:textId="5095C1D6" w:rsidR="003F3486" w:rsidRPr="003F3486" w:rsidRDefault="003F3486" w:rsidP="003F3486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a.) </w:t>
            </w:r>
            <w:r w:rsidRPr="003F3486">
              <w:rPr>
                <w:rFonts w:asciiTheme="minorHAnsi" w:hAnsiTheme="minorHAnsi" w:cstheme="minorHAnsi"/>
                <w:sz w:val="20"/>
              </w:rPr>
              <w:t>de opdracht bestond uit het uitwerken van een Voorontwerp (VO) tot Definitief Ontwerp (DO) en Contract (RAW-bestek), met alle bijbehorende boven- en ondergrondse infrastructuur, inclusief  opstellen en bijhouden ramingdossier (SSK) en besteksraming;</w:t>
            </w:r>
          </w:p>
          <w:p w14:paraId="64E51AB9" w14:textId="34446376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b.)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van een bedrijventerrein;</w:t>
            </w:r>
          </w:p>
          <w:p w14:paraId="443F0D97" w14:textId="5DB45CE7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c.)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voor een opdrachtgever uit het publieke domein;</w:t>
            </w:r>
          </w:p>
          <w:p w14:paraId="034F7190" w14:textId="2474E496" w:rsid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d.)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waarbij het referentieproject op het moment van Aanmelding is opgeleverd.</w:t>
            </w:r>
          </w:p>
          <w:p w14:paraId="4BD5071A" w14:textId="77777777" w:rsid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="Arial"/>
                <w:sz w:val="20"/>
                <w:highlight w:val="cyan"/>
              </w:rPr>
            </w:pPr>
          </w:p>
          <w:p w14:paraId="33720E68" w14:textId="377CDA72" w:rsid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124323">
              <w:rPr>
                <w:rFonts w:asciiTheme="minorHAnsi" w:hAnsiTheme="minorHAnsi" w:cs="Arial"/>
                <w:sz w:val="20"/>
                <w:highlight w:val="cyan"/>
              </w:rPr>
              <w:t>(LET OP! VERGEET NIET DE DOOR DE REFERENT OPGESTELDE EN ONDERTEKENDE TEVREDENHEIDSVERKLARING BIJ TE VOEGEN)</w:t>
            </w:r>
          </w:p>
          <w:p w14:paraId="545F7118" w14:textId="77777777" w:rsidR="00CB15B9" w:rsidRDefault="00CB15B9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  <w:highlight w:val="magenta"/>
              </w:rPr>
            </w:pPr>
          </w:p>
          <w:p w14:paraId="1B1E267E" w14:textId="39A09CCE" w:rsidR="004D6774" w:rsidRPr="000C7F8E" w:rsidRDefault="004D6774" w:rsidP="004D6774">
            <w:pPr>
              <w:ind w:left="0"/>
              <w:jc w:val="both"/>
              <w:rPr>
                <w:rFonts w:asciiTheme="minorHAnsi" w:hAnsiTheme="minorHAnsi" w:cs="Arial"/>
                <w:b/>
                <w:sz w:val="20"/>
              </w:rPr>
            </w:pPr>
            <w:r w:rsidRPr="00415A1E">
              <w:rPr>
                <w:rFonts w:asciiTheme="minorHAnsi" w:hAnsiTheme="minorHAnsi" w:cs="Arial"/>
                <w:b/>
                <w:sz w:val="20"/>
              </w:rPr>
              <w:sym w:font="Symbol" w:char="F07F"/>
            </w:r>
            <w:r w:rsidRPr="00415A1E">
              <w:rPr>
                <w:rFonts w:asciiTheme="minorHAnsi" w:hAnsiTheme="minorHAnsi" w:cs="Arial"/>
                <w:b/>
                <w:sz w:val="20"/>
              </w:rPr>
              <w:t xml:space="preserve"> </w:t>
            </w:r>
            <w:r w:rsidRPr="000C7F8E">
              <w:rPr>
                <w:rFonts w:asciiTheme="minorHAnsi" w:hAnsiTheme="minorHAnsi" w:cs="Arial"/>
                <w:b/>
                <w:sz w:val="20"/>
              </w:rPr>
              <w:t xml:space="preserve">Kerncompetentie </w:t>
            </w:r>
            <w:r>
              <w:rPr>
                <w:rFonts w:asciiTheme="minorHAnsi" w:hAnsiTheme="minorHAnsi" w:cs="Arial"/>
                <w:b/>
                <w:sz w:val="20"/>
              </w:rPr>
              <w:t>B</w:t>
            </w:r>
            <w:r w:rsidRPr="000C7F8E">
              <w:rPr>
                <w:rFonts w:asciiTheme="minorHAnsi" w:hAnsiTheme="minorHAnsi" w:cs="Arial"/>
                <w:b/>
                <w:sz w:val="20"/>
              </w:rPr>
              <w:t>:</w:t>
            </w:r>
          </w:p>
          <w:p w14:paraId="6DF80862" w14:textId="77777777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Het hebben van een ervaring met het op een vakkundige en regelmatige wijze uitvoeren van minimaal één (1) referentieopdracht met de volgende kenmerken/onder de volgende omstandigheden:</w:t>
            </w:r>
          </w:p>
          <w:p w14:paraId="5F667962" w14:textId="66D47D3A" w:rsidR="009359F3" w:rsidRPr="003F3486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trike/>
                <w:color w:val="FF0000"/>
                <w:sz w:val="20"/>
              </w:rPr>
            </w:pPr>
            <w:r w:rsidRPr="003F3486">
              <w:rPr>
                <w:rFonts w:asciiTheme="minorHAnsi" w:hAnsiTheme="minorHAnsi" w:cstheme="minorHAnsi"/>
                <w:strike/>
                <w:color w:val="FF0000"/>
                <w:sz w:val="20"/>
              </w:rPr>
              <w:t>a.) de opdracht bestond uit het uitwerken van een Schetsontwerp (SO) tot Definitief Ontwerp (DO) voor een (her)ontwikkelingsgebied in de openbare ruimte waarbij meerdere stakeholders betrokken zijn;</w:t>
            </w:r>
          </w:p>
          <w:p w14:paraId="17B5C4F1" w14:textId="00578F3D" w:rsidR="003F3486" w:rsidRPr="003F3486" w:rsidRDefault="003F3486" w:rsidP="003F3486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a.) </w:t>
            </w:r>
            <w:r w:rsidRPr="003F3486">
              <w:rPr>
                <w:rFonts w:asciiTheme="minorHAnsi" w:hAnsiTheme="minorHAnsi" w:cstheme="minorHAnsi"/>
                <w:sz w:val="20"/>
              </w:rPr>
              <w:t>de opdracht bestond uit het uitwerken van een Voorontwerp (VO) tot Definitief Ontwerp (DO) voor een (her)ontwikkelingsgebied in de openbare ruimte waarbij meerdere stakeholders betrokken zijn;</w:t>
            </w:r>
          </w:p>
          <w:p w14:paraId="794B8016" w14:textId="4C45B1E0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b.)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waarbij de Gegadigde was belast met het verzorgen van het omgevingsmanagement en de (burger)participatie;</w:t>
            </w:r>
          </w:p>
          <w:p w14:paraId="607DC3E0" w14:textId="432D93AE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c.)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voor een opdrachtgever uit het publieke domein;</w:t>
            </w:r>
          </w:p>
          <w:p w14:paraId="53D05A31" w14:textId="5090A9D1" w:rsidR="009359F3" w:rsidRP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d.)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waarbij de opdracht een aanneemsom of een gefactureerd bedrag had gelijk aan of groter dan € 100.000,= (zegge: honderdduizend euro) exclusief BTW;</w:t>
            </w:r>
          </w:p>
          <w:p w14:paraId="20E1A8F3" w14:textId="2EEB95A0" w:rsidR="009359F3" w:rsidRDefault="009359F3" w:rsidP="009359F3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359F3">
              <w:rPr>
                <w:rFonts w:asciiTheme="minorHAnsi" w:hAnsiTheme="minorHAnsi" w:cstheme="minorHAnsi"/>
                <w:sz w:val="20"/>
              </w:rPr>
              <w:t>e.)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359F3">
              <w:rPr>
                <w:rFonts w:asciiTheme="minorHAnsi" w:hAnsiTheme="minorHAnsi" w:cstheme="minorHAnsi"/>
                <w:sz w:val="20"/>
              </w:rPr>
              <w:t>waarbij het referentieproject op het moment van Aanmelding is opgeleverd.</w:t>
            </w:r>
          </w:p>
          <w:p w14:paraId="0DA5D3B0" w14:textId="77777777" w:rsidR="009359F3" w:rsidRDefault="009359F3" w:rsidP="004D6774">
            <w:pPr>
              <w:tabs>
                <w:tab w:val="left" w:pos="2410"/>
              </w:tabs>
              <w:suppressAutoHyphens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79B11085" w14:textId="77777777" w:rsidR="004D6774" w:rsidRDefault="004D6774" w:rsidP="009359F3">
            <w:pPr>
              <w:ind w:left="0"/>
              <w:jc w:val="both"/>
              <w:rPr>
                <w:rFonts w:asciiTheme="minorHAnsi" w:hAnsiTheme="minorHAnsi" w:cs="Arial"/>
                <w:sz w:val="20"/>
                <w:highlight w:val="cyan"/>
              </w:rPr>
            </w:pPr>
            <w:r w:rsidRPr="00124323">
              <w:rPr>
                <w:rFonts w:asciiTheme="minorHAnsi" w:hAnsiTheme="minorHAnsi" w:cs="Arial"/>
                <w:sz w:val="20"/>
                <w:highlight w:val="cyan"/>
              </w:rPr>
              <w:t>(LET OP! VERGEET NIET DE DOOR DE REFERENT OPGESTELDE EN ONDERTEKENDE TEVREDENHEIDSVERKLARING BIJ TE VOEGEN)</w:t>
            </w:r>
          </w:p>
          <w:p w14:paraId="54A41EAD" w14:textId="2E9087A8" w:rsidR="009359F3" w:rsidRPr="00FB37AE" w:rsidRDefault="009359F3" w:rsidP="009359F3">
            <w:pPr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  <w:highlight w:val="magenta"/>
              </w:rPr>
            </w:pPr>
          </w:p>
        </w:tc>
      </w:tr>
      <w:tr w:rsidR="007F6694" w:rsidRPr="00292B20" w14:paraId="504A0229" w14:textId="77777777" w:rsidTr="00125224">
        <w:tc>
          <w:tcPr>
            <w:tcW w:w="3856" w:type="dxa"/>
          </w:tcPr>
          <w:p w14:paraId="1DDB287D" w14:textId="73C347CB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lastRenderedPageBreak/>
              <w:br w:type="page"/>
            </w: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Is het referentieproject uitgevoerd in Combinatie?</w:t>
            </w:r>
          </w:p>
          <w:p w14:paraId="7BAD015F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71AA208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13C6E4F3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7F6694" w:rsidRPr="001E56E5" w14:paraId="4CD958C6" w14:textId="77777777" w:rsidTr="00DD4FAF">
        <w:tc>
          <w:tcPr>
            <w:tcW w:w="9923" w:type="dxa"/>
            <w:gridSpan w:val="2"/>
          </w:tcPr>
          <w:p w14:paraId="4241CE77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het werk is uitgevoerd in Combinatie:</w:t>
            </w:r>
          </w:p>
          <w:p w14:paraId="719A7076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44D0CF9A" w14:textId="77777777" w:rsidTr="00125224">
        <w:tc>
          <w:tcPr>
            <w:tcW w:w="3856" w:type="dxa"/>
          </w:tcPr>
          <w:p w14:paraId="492F9226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namen van de overige combinanten in de Combinatie:</w:t>
            </w:r>
          </w:p>
          <w:p w14:paraId="41069D10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5C43FD0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32CD04BA" w14:textId="77777777" w:rsidTr="00125224">
        <w:tc>
          <w:tcPr>
            <w:tcW w:w="3856" w:type="dxa"/>
          </w:tcPr>
          <w:p w14:paraId="19B913E6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De juridische participatieverhouding:</w:t>
            </w:r>
          </w:p>
          <w:p w14:paraId="6C3D26EF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10B8A80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64135B83" w14:textId="77777777" w:rsidTr="00125224">
        <w:tc>
          <w:tcPr>
            <w:tcW w:w="3856" w:type="dxa"/>
          </w:tcPr>
          <w:p w14:paraId="7E3B1E32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Percentage aandeel van iedere combinant in de Combinatie:</w:t>
            </w:r>
          </w:p>
          <w:p w14:paraId="3D026C92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10BFDC6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316ACAB3" w14:textId="77777777" w:rsidTr="00125224">
        <w:tc>
          <w:tcPr>
            <w:tcW w:w="3856" w:type="dxa"/>
          </w:tcPr>
          <w:p w14:paraId="55AA8E79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lastRenderedPageBreak/>
              <w:t>Welke onderdelen van de opdracht daadwerkelijk door de betreffende combinant zijn uitgevoerd:</w:t>
            </w:r>
          </w:p>
          <w:p w14:paraId="0B28A8A7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31DAC957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182C5E10" w14:textId="77777777" w:rsidTr="00DD4FAF">
        <w:tc>
          <w:tcPr>
            <w:tcW w:w="3856" w:type="dxa"/>
          </w:tcPr>
          <w:p w14:paraId="343D01CA" w14:textId="7522494D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br w:type="page"/>
            </w: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Doet </w:t>
            </w:r>
            <w:r w:rsidR="00125224">
              <w:rPr>
                <w:rFonts w:asciiTheme="minorHAnsi" w:hAnsiTheme="minorHAnsi" w:cstheme="minorHAnsi"/>
                <w:spacing w:val="0"/>
                <w:sz w:val="20"/>
              </w:rPr>
              <w:t>Gegadigde</w:t>
            </w: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 xml:space="preserve"> voor het referentieproject een beroep op een Derde?</w:t>
            </w:r>
          </w:p>
          <w:p w14:paraId="237A7555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BF3F447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</w:rPr>
              <w:t>Ja / Nee</w:t>
            </w:r>
          </w:p>
          <w:p w14:paraId="48EF1CB0" w14:textId="77777777" w:rsidR="007F6694" w:rsidRPr="00C87A3C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87A3C">
              <w:rPr>
                <w:rFonts w:asciiTheme="minorHAnsi" w:hAnsiTheme="minorHAnsi" w:cstheme="minorHAnsi"/>
                <w:spacing w:val="0"/>
                <w:sz w:val="20"/>
                <w:highlight w:val="green"/>
              </w:rPr>
              <w:t>[doorhalen wat niet van toepassing is]</w:t>
            </w:r>
          </w:p>
        </w:tc>
      </w:tr>
      <w:tr w:rsidR="007F6694" w:rsidRPr="001E56E5" w14:paraId="61DF6BC0" w14:textId="77777777" w:rsidTr="00DD4FAF">
        <w:tc>
          <w:tcPr>
            <w:tcW w:w="9923" w:type="dxa"/>
            <w:gridSpan w:val="2"/>
          </w:tcPr>
          <w:p w14:paraId="79214248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Indien een beroep wordt gedaan op een Derde:</w:t>
            </w:r>
          </w:p>
          <w:p w14:paraId="0BF8C663" w14:textId="77777777" w:rsidR="007F6694" w:rsidRPr="00CC232D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25700B64" w14:textId="77777777" w:rsidTr="00DD4FAF">
        <w:tc>
          <w:tcPr>
            <w:tcW w:w="3856" w:type="dxa"/>
          </w:tcPr>
          <w:p w14:paraId="53358FE6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CC232D">
              <w:rPr>
                <w:rFonts w:asciiTheme="minorHAnsi" w:hAnsiTheme="minorHAnsi" w:cstheme="minorHAnsi"/>
                <w:spacing w:val="0"/>
                <w:sz w:val="20"/>
              </w:rPr>
              <w:t>Naam, adres, en vestigingsplaats van die Derde:</w:t>
            </w:r>
          </w:p>
          <w:p w14:paraId="48DE3AA7" w14:textId="77777777" w:rsidR="007F6694" w:rsidRPr="00CC232D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07CF92E" w14:textId="77777777" w:rsidR="007F6694" w:rsidRPr="00292B20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7F6694" w:rsidRPr="001E56E5" w14:paraId="6B1378AB" w14:textId="77777777" w:rsidTr="00DD4FAF">
        <w:tc>
          <w:tcPr>
            <w:tcW w:w="9923" w:type="dxa"/>
            <w:gridSpan w:val="2"/>
          </w:tcPr>
          <w:p w14:paraId="5671BF36" w14:textId="1B3F8CC4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pacing w:val="0"/>
                <w:sz w:val="20"/>
              </w:rPr>
              <w:t>Algemene kenmerken van het referentieproject:</w:t>
            </w:r>
          </w:p>
          <w:p w14:paraId="64C16A2F" w14:textId="77777777" w:rsidR="007F6694" w:rsidRPr="00CC232D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292B20" w14:paraId="2D014615" w14:textId="77777777" w:rsidTr="00DD4FAF">
        <w:tc>
          <w:tcPr>
            <w:tcW w:w="3856" w:type="dxa"/>
          </w:tcPr>
          <w:p w14:paraId="65093207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Aanduiding referentieproject:</w:t>
            </w:r>
          </w:p>
          <w:p w14:paraId="2CD124C4" w14:textId="77777777" w:rsidR="007F6694" w:rsidRPr="00CC232D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6E7C2E18" w14:textId="77777777" w:rsidR="007F6694" w:rsidRPr="00292B20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color w:val="FF0000"/>
                <w:spacing w:val="0"/>
                <w:sz w:val="20"/>
              </w:rPr>
            </w:pPr>
          </w:p>
        </w:tc>
      </w:tr>
      <w:tr w:rsidR="007F6694" w:rsidRPr="001E56E5" w14:paraId="4DCFBC08" w14:textId="77777777" w:rsidTr="00DD4FAF">
        <w:tc>
          <w:tcPr>
            <w:tcW w:w="3856" w:type="dxa"/>
          </w:tcPr>
          <w:p w14:paraId="24EA54BE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>Plaats van uitvoering van het referentieproject:</w:t>
            </w:r>
          </w:p>
          <w:p w14:paraId="4CC1D0F1" w14:textId="77777777" w:rsidR="007F6694" w:rsidRPr="00125098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279982D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6ABE47A0" w14:textId="77777777" w:rsidTr="00DD4FAF">
        <w:tc>
          <w:tcPr>
            <w:tcW w:w="3856" w:type="dxa"/>
          </w:tcPr>
          <w:p w14:paraId="356D55E6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Naam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, adres en vestigingsplaats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</w:t>
            </w:r>
            <w:r w:rsidRPr="00125098">
              <w:rPr>
                <w:rFonts w:asciiTheme="minorHAnsi" w:hAnsiTheme="minorHAnsi" w:cstheme="minorHAnsi"/>
                <w:spacing w:val="0"/>
                <w:sz w:val="20"/>
                <w:vertAlign w:val="superscript"/>
              </w:rPr>
              <w:footnoteReference w:id="1"/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E852DF9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164185FF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4C77BAFF" w14:textId="77777777" w:rsidTr="00DD4FAF">
        <w:tc>
          <w:tcPr>
            <w:tcW w:w="3856" w:type="dxa"/>
          </w:tcPr>
          <w:p w14:paraId="20CEA39D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Type organisatie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2677363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45C25D07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063D51E7" w14:textId="77777777" w:rsidTr="00DD4FAF">
        <w:tc>
          <w:tcPr>
            <w:tcW w:w="3856" w:type="dxa"/>
          </w:tcPr>
          <w:p w14:paraId="284DA03B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 xml:space="preserve"> van de Opdrachtgever 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de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 xml:space="preserve"> betreffende referentie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opdracht</w:t>
            </w:r>
            <w:r w:rsidRPr="00125098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4508B7DF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A82C7F1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1F3A43DF" w14:textId="77777777" w:rsidTr="00DD4FAF">
        <w:tc>
          <w:tcPr>
            <w:tcW w:w="3856" w:type="dxa"/>
          </w:tcPr>
          <w:p w14:paraId="1D82E080" w14:textId="74EFF616" w:rsidR="007F6694" w:rsidRPr="001E56E5" w:rsidRDefault="007F6694" w:rsidP="007F6694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Telefoonnummer contractpersoon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</w:tc>
        <w:tc>
          <w:tcPr>
            <w:tcW w:w="6067" w:type="dxa"/>
          </w:tcPr>
          <w:p w14:paraId="40EB5575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285CC1D2" w14:textId="77777777" w:rsidTr="00DD4FAF">
        <w:tc>
          <w:tcPr>
            <w:tcW w:w="3856" w:type="dxa"/>
          </w:tcPr>
          <w:p w14:paraId="194A77BD" w14:textId="77777777" w:rsidR="007F6694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 xml:space="preserve">Datum van </w:t>
            </w:r>
            <w:r>
              <w:rPr>
                <w:rFonts w:asciiTheme="minorHAnsi" w:hAnsiTheme="minorHAnsi" w:cstheme="minorHAnsi"/>
                <w:spacing w:val="0"/>
                <w:sz w:val="20"/>
              </w:rPr>
              <w:t>aanvang en looptijd contract van de betreffende referentie</w:t>
            </w:r>
            <w:r w:rsidRPr="001E56E5">
              <w:rPr>
                <w:rFonts w:asciiTheme="minorHAnsi" w:hAnsiTheme="minorHAnsi" w:cstheme="minorHAnsi"/>
                <w:spacing w:val="0"/>
                <w:sz w:val="20"/>
              </w:rPr>
              <w:t>opdracht:</w:t>
            </w:r>
          </w:p>
          <w:p w14:paraId="58E04A33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2F8B7DBD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15639521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701CE10C" w14:textId="77777777" w:rsidTr="00DD4FAF">
        <w:tc>
          <w:tcPr>
            <w:tcW w:w="3856" w:type="dxa"/>
          </w:tcPr>
          <w:p w14:paraId="09845CED" w14:textId="77777777" w:rsidR="007F6694" w:rsidRPr="003B0651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Datum van oplevering van de betreffende referentieopdracht:</w:t>
            </w:r>
          </w:p>
          <w:p w14:paraId="35ED9616" w14:textId="77777777" w:rsidR="007F6694" w:rsidRPr="003B0651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76A3A75A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7F580DF8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7F6694" w:rsidRPr="001E56E5" w14:paraId="369F82BE" w14:textId="77777777" w:rsidTr="00DD4FAF">
        <w:tc>
          <w:tcPr>
            <w:tcW w:w="3856" w:type="dxa"/>
          </w:tcPr>
          <w:p w14:paraId="1EF2703D" w14:textId="77777777" w:rsidR="007F6694" w:rsidRPr="003B0651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  <w:r w:rsidRPr="003B0651">
              <w:rPr>
                <w:rFonts w:asciiTheme="minorHAnsi" w:hAnsiTheme="minorHAnsi" w:cstheme="minorHAnsi"/>
                <w:spacing w:val="0"/>
                <w:sz w:val="20"/>
              </w:rPr>
              <w:t>Contractwaarde (per jaar) in € (exclusief btw):</w:t>
            </w:r>
          </w:p>
          <w:p w14:paraId="55C896C5" w14:textId="77777777" w:rsidR="007F6694" w:rsidRPr="003B0651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</w:tcPr>
          <w:p w14:paraId="0B4CEFC4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  <w:p w14:paraId="2196F0C5" w14:textId="77777777" w:rsidR="007F6694" w:rsidRPr="001E56E5" w:rsidRDefault="007F6694" w:rsidP="00DD4FAF">
            <w:pPr>
              <w:suppressAutoHyphens/>
              <w:ind w:left="0"/>
              <w:jc w:val="both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461FDB0D" w14:textId="59D399FA" w:rsidR="007F6694" w:rsidRDefault="007F6694"/>
    <w:p w14:paraId="4DA7126F" w14:textId="767B4754" w:rsidR="00FA371B" w:rsidRPr="00125224" w:rsidRDefault="00125098" w:rsidP="00FA371B">
      <w:pPr>
        <w:tabs>
          <w:tab w:val="left" w:pos="2552"/>
        </w:tabs>
        <w:suppressAutoHyphens/>
        <w:ind w:left="0"/>
        <w:jc w:val="both"/>
        <w:rPr>
          <w:rFonts w:asciiTheme="minorHAnsi" w:hAnsiTheme="minorHAnsi" w:cstheme="minorHAnsi"/>
          <w:b/>
          <w:bCs/>
          <w:spacing w:val="0"/>
          <w:sz w:val="20"/>
          <w:u w:val="single"/>
        </w:rPr>
      </w:pPr>
      <w:r w:rsidRPr="00125224">
        <w:rPr>
          <w:rFonts w:asciiTheme="minorHAnsi" w:hAnsiTheme="minorHAnsi" w:cstheme="minorHAnsi"/>
          <w:b/>
          <w:bCs/>
          <w:spacing w:val="0"/>
          <w:sz w:val="20"/>
          <w:u w:val="single"/>
        </w:rPr>
        <w:t xml:space="preserve">ONDERTEKENING DOOR DE </w:t>
      </w:r>
      <w:r w:rsidR="00125224" w:rsidRPr="00125224">
        <w:rPr>
          <w:rFonts w:asciiTheme="minorHAnsi" w:hAnsiTheme="minorHAnsi" w:cstheme="minorHAnsi"/>
          <w:b/>
          <w:bCs/>
          <w:spacing w:val="0"/>
          <w:sz w:val="20"/>
          <w:u w:val="single"/>
        </w:rPr>
        <w:t>GEGADIGDE</w:t>
      </w:r>
      <w:r w:rsidRPr="00125224">
        <w:rPr>
          <w:rFonts w:asciiTheme="minorHAnsi" w:hAnsiTheme="minorHAnsi" w:cstheme="minorHAnsi"/>
          <w:b/>
          <w:bCs/>
          <w:spacing w:val="0"/>
          <w:sz w:val="20"/>
          <w:u w:val="single"/>
        </w:rPr>
        <w:t>:</w:t>
      </w:r>
    </w:p>
    <w:p w14:paraId="1D7AFEAC" w14:textId="77777777" w:rsidR="00FA371B" w:rsidRPr="00125224" w:rsidRDefault="00FA371B" w:rsidP="00FA371B">
      <w:pPr>
        <w:tabs>
          <w:tab w:val="left" w:pos="2552"/>
        </w:tabs>
        <w:suppressAutoHyphens/>
        <w:jc w:val="both"/>
        <w:rPr>
          <w:rFonts w:asciiTheme="minorHAnsi" w:hAnsiTheme="minorHAnsi" w:cstheme="minorHAnsi"/>
          <w:spacing w:val="0"/>
          <w:szCs w:val="17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6067"/>
      </w:tblGrid>
      <w:tr w:rsidR="00FA371B" w:rsidRPr="00125224" w14:paraId="4933D625" w14:textId="77777777" w:rsidTr="00B258FE">
        <w:tc>
          <w:tcPr>
            <w:tcW w:w="3856" w:type="dxa"/>
            <w:shd w:val="clear" w:color="auto" w:fill="auto"/>
          </w:tcPr>
          <w:p w14:paraId="226AABB9" w14:textId="4F5123E3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Theme="minorHAnsi" w:hAnsiTheme="minorHAnsi" w:cstheme="minorHAnsi"/>
                <w:spacing w:val="0"/>
                <w:sz w:val="20"/>
              </w:rPr>
              <w:t xml:space="preserve">Naam </w:t>
            </w:r>
            <w:r w:rsidR="00125224" w:rsidRPr="00125224">
              <w:rPr>
                <w:rFonts w:asciiTheme="minorHAnsi" w:hAnsiTheme="minorHAnsi" w:cstheme="minorHAnsi"/>
                <w:spacing w:val="0"/>
                <w:sz w:val="20"/>
              </w:rPr>
              <w:t>Gegadigde</w:t>
            </w:r>
            <w:r w:rsidR="00105C19" w:rsidRPr="00125224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288D7DE" w14:textId="2DF17037" w:rsidR="00105C19" w:rsidRPr="00125224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26CE08C9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25224" w14:paraId="198FB2E7" w14:textId="77777777" w:rsidTr="00B258FE">
        <w:tc>
          <w:tcPr>
            <w:tcW w:w="3856" w:type="dxa"/>
            <w:shd w:val="clear" w:color="auto" w:fill="auto"/>
          </w:tcPr>
          <w:p w14:paraId="64AB1C16" w14:textId="54928541" w:rsidR="00105C19" w:rsidRPr="00125224" w:rsidRDefault="00125224" w:rsidP="00125224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="Calibri" w:hAnsi="Calibri" w:cs="Arial"/>
                <w:sz w:val="20"/>
              </w:rPr>
              <w:t>Naam en functie van degene die dit aanmeldingsformulier ondertekent:</w:t>
            </w:r>
          </w:p>
        </w:tc>
        <w:tc>
          <w:tcPr>
            <w:tcW w:w="6067" w:type="dxa"/>
            <w:shd w:val="clear" w:color="auto" w:fill="auto"/>
          </w:tcPr>
          <w:p w14:paraId="13615F3F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25224" w14:paraId="5A4B67A4" w14:textId="77777777" w:rsidTr="00B258FE">
        <w:tc>
          <w:tcPr>
            <w:tcW w:w="3856" w:type="dxa"/>
            <w:shd w:val="clear" w:color="auto" w:fill="auto"/>
          </w:tcPr>
          <w:p w14:paraId="2DE8523D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Theme="minorHAnsi" w:hAnsiTheme="minorHAnsi" w:cstheme="minorHAnsi"/>
                <w:spacing w:val="0"/>
                <w:sz w:val="20"/>
              </w:rPr>
              <w:t>Plaats</w:t>
            </w:r>
            <w:r w:rsidR="00105C19" w:rsidRPr="00125224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38CF188B" w14:textId="1671FC4A" w:rsidR="00105C19" w:rsidRPr="00125224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BED510D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  <w:tr w:rsidR="00FA371B" w:rsidRPr="00125224" w14:paraId="592F5BE5" w14:textId="77777777" w:rsidTr="00B258FE">
        <w:tc>
          <w:tcPr>
            <w:tcW w:w="3856" w:type="dxa"/>
            <w:shd w:val="clear" w:color="auto" w:fill="auto"/>
          </w:tcPr>
          <w:p w14:paraId="079D9040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Theme="minorHAnsi" w:hAnsiTheme="minorHAnsi" w:cstheme="minorHAnsi"/>
                <w:spacing w:val="0"/>
                <w:sz w:val="20"/>
              </w:rPr>
              <w:t>Datum</w:t>
            </w:r>
            <w:r w:rsidR="00105C19" w:rsidRPr="00125224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19D3EB9A" w14:textId="7285871E" w:rsidR="00105C19" w:rsidRPr="00125224" w:rsidRDefault="00105C19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7202316F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b/>
                <w:i/>
                <w:vanish/>
                <w:color w:val="3366FF"/>
                <w:spacing w:val="0"/>
                <w:sz w:val="20"/>
              </w:rPr>
            </w:pPr>
          </w:p>
        </w:tc>
      </w:tr>
      <w:tr w:rsidR="00FA371B" w:rsidRPr="00FB37AE" w14:paraId="0C7DEEA1" w14:textId="77777777" w:rsidTr="00B258FE">
        <w:tc>
          <w:tcPr>
            <w:tcW w:w="3856" w:type="dxa"/>
            <w:shd w:val="clear" w:color="auto" w:fill="auto"/>
          </w:tcPr>
          <w:p w14:paraId="46E7B704" w14:textId="4A15549B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  <w:r w:rsidRPr="00125224">
              <w:rPr>
                <w:rFonts w:asciiTheme="minorHAnsi" w:hAnsiTheme="minorHAnsi" w:cstheme="minorHAnsi"/>
                <w:spacing w:val="0"/>
                <w:sz w:val="20"/>
              </w:rPr>
              <w:t>Handtekening</w:t>
            </w:r>
            <w:r w:rsidR="00105C19" w:rsidRPr="00125224">
              <w:rPr>
                <w:rFonts w:asciiTheme="minorHAnsi" w:hAnsiTheme="minorHAnsi" w:cstheme="minorHAnsi"/>
                <w:spacing w:val="0"/>
                <w:sz w:val="20"/>
              </w:rPr>
              <w:t>:</w:t>
            </w:r>
          </w:p>
          <w:p w14:paraId="4264F69C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34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  <w:tc>
          <w:tcPr>
            <w:tcW w:w="6067" w:type="dxa"/>
            <w:shd w:val="clear" w:color="auto" w:fill="auto"/>
          </w:tcPr>
          <w:p w14:paraId="36559690" w14:textId="77777777" w:rsidR="00FA371B" w:rsidRPr="00125224" w:rsidRDefault="00FA371B" w:rsidP="00B258FE">
            <w:pPr>
              <w:tabs>
                <w:tab w:val="left" w:pos="2552"/>
              </w:tabs>
              <w:suppressAutoHyphens/>
              <w:ind w:left="0"/>
              <w:rPr>
                <w:rFonts w:asciiTheme="minorHAnsi" w:hAnsiTheme="minorHAnsi" w:cstheme="minorHAnsi"/>
                <w:spacing w:val="0"/>
                <w:sz w:val="20"/>
              </w:rPr>
            </w:pPr>
          </w:p>
        </w:tc>
      </w:tr>
    </w:tbl>
    <w:p w14:paraId="56384192" w14:textId="77777777" w:rsidR="00FA371B" w:rsidRPr="00FB37AE" w:rsidRDefault="00FA371B" w:rsidP="00125224">
      <w:pPr>
        <w:spacing w:line="240" w:lineRule="auto"/>
        <w:ind w:left="0"/>
        <w:rPr>
          <w:rFonts w:asciiTheme="minorHAnsi" w:hAnsiTheme="minorHAnsi" w:cstheme="minorHAnsi"/>
          <w:b/>
          <w:bCs/>
          <w:color w:val="000000"/>
          <w:spacing w:val="0"/>
          <w:sz w:val="28"/>
          <w:szCs w:val="28"/>
          <w:highlight w:val="magenta"/>
          <w:lang w:eastAsia="en-US"/>
        </w:rPr>
      </w:pPr>
    </w:p>
    <w:sectPr w:rsidR="00FA371B" w:rsidRPr="00FB3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8AD2F" w14:textId="77777777" w:rsidR="00FA371B" w:rsidRDefault="00FA371B" w:rsidP="00F91A8A">
      <w:pPr>
        <w:spacing w:line="240" w:lineRule="auto"/>
      </w:pPr>
      <w:r>
        <w:separator/>
      </w:r>
    </w:p>
  </w:endnote>
  <w:endnote w:type="continuationSeparator" w:id="0">
    <w:p w14:paraId="6B62116D" w14:textId="77777777" w:rsidR="00FA371B" w:rsidRDefault="00FA371B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T14E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3D544" w14:textId="77777777" w:rsidR="00FA371B" w:rsidRDefault="00FA371B" w:rsidP="00F91A8A">
      <w:pPr>
        <w:spacing w:line="240" w:lineRule="auto"/>
      </w:pPr>
      <w:r>
        <w:separator/>
      </w:r>
    </w:p>
  </w:footnote>
  <w:footnote w:type="continuationSeparator" w:id="0">
    <w:p w14:paraId="0DF9ECB0" w14:textId="77777777" w:rsidR="00FA371B" w:rsidRDefault="00FA371B" w:rsidP="00F91A8A">
      <w:pPr>
        <w:spacing w:line="240" w:lineRule="auto"/>
      </w:pPr>
      <w:r>
        <w:continuationSeparator/>
      </w:r>
    </w:p>
  </w:footnote>
  <w:footnote w:id="1">
    <w:p w14:paraId="3C170B4B" w14:textId="77777777" w:rsidR="007F6694" w:rsidRPr="001F4373" w:rsidRDefault="007F6694" w:rsidP="007F6694">
      <w:pPr>
        <w:pStyle w:val="Voetnoottekst"/>
        <w:rPr>
          <w:sz w:val="16"/>
        </w:rPr>
      </w:pPr>
      <w:r w:rsidRPr="001F4373">
        <w:rPr>
          <w:rStyle w:val="Voetnootmarkering"/>
          <w:sz w:val="16"/>
        </w:rPr>
        <w:footnoteRef/>
      </w:r>
      <w:r w:rsidRPr="001F4373">
        <w:rPr>
          <w:sz w:val="16"/>
        </w:rPr>
        <w:t xml:space="preserve"> Voor eventuele verificatie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44C309F"/>
    <w:multiLevelType w:val="hybridMultilevel"/>
    <w:tmpl w:val="129EB5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2E7F005D"/>
    <w:multiLevelType w:val="hybridMultilevel"/>
    <w:tmpl w:val="54D618F8"/>
    <w:lvl w:ilvl="0" w:tplc="0D48F826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3B1B2E6B"/>
    <w:multiLevelType w:val="hybridMultilevel"/>
    <w:tmpl w:val="D7E036A2"/>
    <w:lvl w:ilvl="0" w:tplc="17F2DFB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83EAC"/>
    <w:multiLevelType w:val="hybridMultilevel"/>
    <w:tmpl w:val="404ABAC0"/>
    <w:lvl w:ilvl="0" w:tplc="A782A4F8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5" w15:restartNumberingAfterBreak="0">
    <w:nsid w:val="4D101102"/>
    <w:multiLevelType w:val="hybridMultilevel"/>
    <w:tmpl w:val="63AE85F8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4E36445E"/>
    <w:multiLevelType w:val="hybridMultilevel"/>
    <w:tmpl w:val="28FA6136"/>
    <w:lvl w:ilvl="0" w:tplc="C17AEDE0">
      <w:start w:val="4"/>
      <w:numFmt w:val="bullet"/>
      <w:lvlText w:val="-"/>
      <w:lvlJc w:val="left"/>
      <w:pPr>
        <w:ind w:left="2705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53F5378D"/>
    <w:multiLevelType w:val="hybridMultilevel"/>
    <w:tmpl w:val="B93EFA1C"/>
    <w:lvl w:ilvl="0" w:tplc="FB2207CE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8" w15:restartNumberingAfterBreak="0">
    <w:nsid w:val="58B3089E"/>
    <w:multiLevelType w:val="hybridMultilevel"/>
    <w:tmpl w:val="9B4AD94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" w15:restartNumberingAfterBreak="0">
    <w:nsid w:val="60CD514E"/>
    <w:multiLevelType w:val="hybridMultilevel"/>
    <w:tmpl w:val="459CC432"/>
    <w:lvl w:ilvl="0" w:tplc="EBEC63F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6039E"/>
    <w:multiLevelType w:val="hybridMultilevel"/>
    <w:tmpl w:val="D59E8FBE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 w15:restartNumberingAfterBreak="0">
    <w:nsid w:val="77DC1203"/>
    <w:multiLevelType w:val="hybridMultilevel"/>
    <w:tmpl w:val="B734DB5A"/>
    <w:lvl w:ilvl="0" w:tplc="CE74DC66">
      <w:numFmt w:val="bullet"/>
      <w:lvlText w:val="•"/>
      <w:lvlJc w:val="left"/>
      <w:pPr>
        <w:ind w:left="234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 w15:restartNumberingAfterBreak="0">
    <w:nsid w:val="792A05F7"/>
    <w:multiLevelType w:val="hybridMultilevel"/>
    <w:tmpl w:val="CDE8C202"/>
    <w:lvl w:ilvl="0" w:tplc="6BDE8F4C">
      <w:start w:val="1"/>
      <w:numFmt w:val="lowerLetter"/>
      <w:lvlText w:val="%1.)"/>
      <w:lvlJc w:val="left"/>
      <w:pPr>
        <w:ind w:left="3065" w:hanging="360"/>
      </w:pPr>
      <w:rPr>
        <w:rFonts w:asciiTheme="minorHAnsi" w:eastAsia="Times New Roman" w:hAnsiTheme="minorHAnsi" w:cstheme="minorHAnsi"/>
      </w:rPr>
    </w:lvl>
    <w:lvl w:ilvl="1" w:tplc="04130019" w:tentative="1">
      <w:start w:val="1"/>
      <w:numFmt w:val="lowerLetter"/>
      <w:lvlText w:val="%2."/>
      <w:lvlJc w:val="left"/>
      <w:pPr>
        <w:ind w:left="3785" w:hanging="360"/>
      </w:pPr>
    </w:lvl>
    <w:lvl w:ilvl="2" w:tplc="0413001B" w:tentative="1">
      <w:start w:val="1"/>
      <w:numFmt w:val="lowerRoman"/>
      <w:lvlText w:val="%3."/>
      <w:lvlJc w:val="right"/>
      <w:pPr>
        <w:ind w:left="4505" w:hanging="180"/>
      </w:pPr>
    </w:lvl>
    <w:lvl w:ilvl="3" w:tplc="0413000F" w:tentative="1">
      <w:start w:val="1"/>
      <w:numFmt w:val="decimal"/>
      <w:lvlText w:val="%4."/>
      <w:lvlJc w:val="left"/>
      <w:pPr>
        <w:ind w:left="5225" w:hanging="360"/>
      </w:pPr>
    </w:lvl>
    <w:lvl w:ilvl="4" w:tplc="04130019" w:tentative="1">
      <w:start w:val="1"/>
      <w:numFmt w:val="lowerLetter"/>
      <w:lvlText w:val="%5."/>
      <w:lvlJc w:val="left"/>
      <w:pPr>
        <w:ind w:left="5945" w:hanging="360"/>
      </w:pPr>
    </w:lvl>
    <w:lvl w:ilvl="5" w:tplc="0413001B" w:tentative="1">
      <w:start w:val="1"/>
      <w:numFmt w:val="lowerRoman"/>
      <w:lvlText w:val="%6."/>
      <w:lvlJc w:val="right"/>
      <w:pPr>
        <w:ind w:left="6665" w:hanging="180"/>
      </w:pPr>
    </w:lvl>
    <w:lvl w:ilvl="6" w:tplc="0413000F" w:tentative="1">
      <w:start w:val="1"/>
      <w:numFmt w:val="decimal"/>
      <w:lvlText w:val="%7."/>
      <w:lvlJc w:val="left"/>
      <w:pPr>
        <w:ind w:left="7385" w:hanging="360"/>
      </w:pPr>
    </w:lvl>
    <w:lvl w:ilvl="7" w:tplc="04130019" w:tentative="1">
      <w:start w:val="1"/>
      <w:numFmt w:val="lowerLetter"/>
      <w:lvlText w:val="%8."/>
      <w:lvlJc w:val="left"/>
      <w:pPr>
        <w:ind w:left="8105" w:hanging="360"/>
      </w:pPr>
    </w:lvl>
    <w:lvl w:ilvl="8" w:tplc="0413001B" w:tentative="1">
      <w:start w:val="1"/>
      <w:numFmt w:val="lowerRoman"/>
      <w:lvlText w:val="%9."/>
      <w:lvlJc w:val="right"/>
      <w:pPr>
        <w:ind w:left="8825" w:hanging="180"/>
      </w:p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1"/>
  </w:num>
  <w:num w:numId="5">
    <w:abstractNumId w:val="7"/>
  </w:num>
  <w:num w:numId="6">
    <w:abstractNumId w:val="8"/>
  </w:num>
  <w:num w:numId="7">
    <w:abstractNumId w:val="11"/>
  </w:num>
  <w:num w:numId="8">
    <w:abstractNumId w:val="10"/>
  </w:num>
  <w:num w:numId="9">
    <w:abstractNumId w:val="5"/>
  </w:num>
  <w:num w:numId="10">
    <w:abstractNumId w:val="4"/>
  </w:num>
  <w:num w:numId="11">
    <w:abstractNumId w:val="2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1B"/>
    <w:rsid w:val="000E27D1"/>
    <w:rsid w:val="00105C19"/>
    <w:rsid w:val="00106096"/>
    <w:rsid w:val="00125098"/>
    <w:rsid w:val="00125224"/>
    <w:rsid w:val="001413FF"/>
    <w:rsid w:val="00183BFF"/>
    <w:rsid w:val="00186254"/>
    <w:rsid w:val="00253B75"/>
    <w:rsid w:val="00255C91"/>
    <w:rsid w:val="002A1C78"/>
    <w:rsid w:val="002E69DA"/>
    <w:rsid w:val="003209D3"/>
    <w:rsid w:val="00360310"/>
    <w:rsid w:val="003C3A50"/>
    <w:rsid w:val="003F3486"/>
    <w:rsid w:val="00491BA0"/>
    <w:rsid w:val="004B4BAB"/>
    <w:rsid w:val="004C11B2"/>
    <w:rsid w:val="004D6774"/>
    <w:rsid w:val="00503929"/>
    <w:rsid w:val="005355A5"/>
    <w:rsid w:val="005874DD"/>
    <w:rsid w:val="006004DA"/>
    <w:rsid w:val="0063599E"/>
    <w:rsid w:val="007473C8"/>
    <w:rsid w:val="00747D8B"/>
    <w:rsid w:val="007B1088"/>
    <w:rsid w:val="007D034A"/>
    <w:rsid w:val="007F6694"/>
    <w:rsid w:val="009359F3"/>
    <w:rsid w:val="009435BD"/>
    <w:rsid w:val="00A9425F"/>
    <w:rsid w:val="00AB5974"/>
    <w:rsid w:val="00AF0A96"/>
    <w:rsid w:val="00B74383"/>
    <w:rsid w:val="00BA1B56"/>
    <w:rsid w:val="00BC50A3"/>
    <w:rsid w:val="00C00B6A"/>
    <w:rsid w:val="00C4694D"/>
    <w:rsid w:val="00C86F8A"/>
    <w:rsid w:val="00C97399"/>
    <w:rsid w:val="00CB15B9"/>
    <w:rsid w:val="00DE1AA4"/>
    <w:rsid w:val="00E7377F"/>
    <w:rsid w:val="00E85842"/>
    <w:rsid w:val="00EF3263"/>
    <w:rsid w:val="00F20A9D"/>
    <w:rsid w:val="00F47B5A"/>
    <w:rsid w:val="00F916D0"/>
    <w:rsid w:val="00F91A8A"/>
    <w:rsid w:val="00FA371B"/>
    <w:rsid w:val="00FB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F43CD"/>
  <w15:chartTrackingRefBased/>
  <w15:docId w15:val="{5F8B63BE-CE1D-4231-B0F2-3E331DCC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371B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FA371B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FA371B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Voetnoottekst">
    <w:name w:val="footnote text"/>
    <w:basedOn w:val="Standaard"/>
    <w:link w:val="VoetnoottekstChar"/>
    <w:semiHidden/>
    <w:rsid w:val="00FA371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A371B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character" w:styleId="Voetnootmarkering">
    <w:name w:val="footnote reference"/>
    <w:semiHidden/>
    <w:rsid w:val="00FA371B"/>
    <w:rPr>
      <w:vertAlign w:val="superscript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2A1C78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2A1C7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5749C-3A36-41CC-A34C-9665FEC2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875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19</cp:revision>
  <dcterms:created xsi:type="dcterms:W3CDTF">2022-04-10T19:58:00Z</dcterms:created>
  <dcterms:modified xsi:type="dcterms:W3CDTF">2022-11-07T09:13:00Z</dcterms:modified>
</cp:coreProperties>
</file>